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7FE" w:rsidRPr="008117FE" w:rsidRDefault="008117FE" w:rsidP="00CE3AED">
      <w:pPr>
        <w:spacing w:after="0" w:line="40" w:lineRule="atLeast"/>
        <w:rPr>
          <w:rFonts w:ascii="Times New Roman" w:hAnsi="Times New Roman" w:cs="Times New Roman"/>
          <w:b/>
          <w:sz w:val="28"/>
          <w:szCs w:val="28"/>
        </w:rPr>
      </w:pPr>
      <w:r w:rsidRPr="008117FE">
        <w:rPr>
          <w:rFonts w:ascii="Times New Roman" w:hAnsi="Times New Roman" w:cs="Times New Roman"/>
          <w:b/>
          <w:sz w:val="28"/>
          <w:szCs w:val="28"/>
        </w:rPr>
        <w:t>Ngày soạn:</w:t>
      </w:r>
    </w:p>
    <w:p w:rsidR="008117FE" w:rsidRPr="008117FE" w:rsidRDefault="008117FE" w:rsidP="00CE3AED">
      <w:pPr>
        <w:spacing w:after="0" w:line="40" w:lineRule="atLeast"/>
        <w:rPr>
          <w:rFonts w:ascii="Times New Roman" w:hAnsi="Times New Roman" w:cs="Times New Roman"/>
          <w:b/>
          <w:sz w:val="28"/>
          <w:szCs w:val="28"/>
        </w:rPr>
      </w:pPr>
      <w:r w:rsidRPr="008117FE">
        <w:rPr>
          <w:rFonts w:ascii="Times New Roman" w:hAnsi="Times New Roman" w:cs="Times New Roman"/>
          <w:b/>
          <w:sz w:val="28"/>
          <w:szCs w:val="28"/>
        </w:rPr>
        <w:t>Ngày giảng:</w:t>
      </w:r>
    </w:p>
    <w:p w:rsidR="008117FE" w:rsidRPr="008117FE" w:rsidRDefault="008117FE" w:rsidP="00CE3AED">
      <w:pPr>
        <w:spacing w:after="0" w:line="40" w:lineRule="atLeast"/>
        <w:jc w:val="center"/>
        <w:rPr>
          <w:rFonts w:ascii="Times New Roman" w:hAnsi="Times New Roman" w:cs="Times New Roman"/>
          <w:b/>
          <w:sz w:val="28"/>
          <w:szCs w:val="28"/>
        </w:rPr>
      </w:pPr>
      <w:r w:rsidRPr="008117FE">
        <w:rPr>
          <w:rFonts w:ascii="Times New Roman" w:hAnsi="Times New Roman" w:cs="Times New Roman"/>
          <w:b/>
          <w:sz w:val="28"/>
          <w:szCs w:val="28"/>
        </w:rPr>
        <w:t>TUẦN 32</w:t>
      </w:r>
    </w:p>
    <w:p w:rsidR="008117FE" w:rsidRPr="008117FE" w:rsidRDefault="008117FE" w:rsidP="00CE3AED">
      <w:pPr>
        <w:spacing w:after="0" w:line="40" w:lineRule="atLeast"/>
        <w:jc w:val="center"/>
        <w:rPr>
          <w:rFonts w:ascii="Times New Roman" w:hAnsi="Times New Roman" w:cs="Times New Roman"/>
          <w:b/>
          <w:sz w:val="28"/>
          <w:szCs w:val="28"/>
        </w:rPr>
      </w:pPr>
      <w:r w:rsidRPr="008117FE">
        <w:rPr>
          <w:rFonts w:ascii="Times New Roman" w:hAnsi="Times New Roman" w:cs="Times New Roman"/>
          <w:b/>
          <w:sz w:val="28"/>
          <w:szCs w:val="28"/>
        </w:rPr>
        <w:t>HỌC HÁT DO ĐỊA PHƯƠNG TỰ CHỌN</w:t>
      </w:r>
    </w:p>
    <w:p w:rsidR="008117FE" w:rsidRPr="008117FE" w:rsidRDefault="008117FE" w:rsidP="00CE3AED">
      <w:pPr>
        <w:spacing w:after="0" w:line="40" w:lineRule="atLeast"/>
        <w:jc w:val="center"/>
        <w:rPr>
          <w:rFonts w:ascii="Times New Roman" w:hAnsi="Times New Roman" w:cs="Times New Roman"/>
          <w:b/>
          <w:sz w:val="28"/>
          <w:szCs w:val="28"/>
          <w:lang w:val="nl-NL"/>
        </w:rPr>
      </w:pPr>
    </w:p>
    <w:p w:rsidR="008117FE" w:rsidRPr="008117FE" w:rsidRDefault="00653B92" w:rsidP="00653B92">
      <w:pPr>
        <w:spacing w:after="0" w:line="40" w:lineRule="atLeast"/>
        <w:rPr>
          <w:rFonts w:ascii="Times New Roman" w:hAnsi="Times New Roman" w:cs="Times New Roman"/>
          <w:b/>
          <w:sz w:val="28"/>
          <w:szCs w:val="28"/>
          <w:lang w:val="nl-NL"/>
        </w:rPr>
      </w:pPr>
      <w:r>
        <w:rPr>
          <w:rFonts w:ascii="Times New Roman" w:hAnsi="Times New Roman" w:cs="Times New Roman"/>
          <w:b/>
          <w:sz w:val="28"/>
          <w:szCs w:val="28"/>
          <w:lang w:val="nl-NL"/>
        </w:rPr>
        <w:t>I.</w:t>
      </w:r>
      <w:r w:rsidR="008117FE" w:rsidRPr="008117FE">
        <w:rPr>
          <w:rFonts w:ascii="Times New Roman" w:hAnsi="Times New Roman" w:cs="Times New Roman"/>
          <w:b/>
          <w:sz w:val="28"/>
          <w:szCs w:val="28"/>
          <w:lang w:val="nl-NL"/>
        </w:rPr>
        <w:t>MỤC TIÊU:</w:t>
      </w:r>
    </w:p>
    <w:p w:rsidR="008117FE" w:rsidRPr="008117FE" w:rsidRDefault="008117FE" w:rsidP="00CE3AED">
      <w:pPr>
        <w:spacing w:after="0" w:line="40" w:lineRule="atLeast"/>
        <w:jc w:val="both"/>
        <w:rPr>
          <w:rFonts w:ascii="Times New Roman" w:hAnsi="Times New Roman" w:cs="Times New Roman"/>
          <w:b/>
          <w:imprint/>
          <w:sz w:val="28"/>
          <w:szCs w:val="28"/>
          <w:u w:color="FF6600"/>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HS hát đúng giai điệu bài hát tự chọn. Các em có thêm hiếu biết về những bài hát của thiếu nhi.</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Trình bày bài hát theo nhóm kết hợp gõ đệm hoặc vận động theo nhạc.</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Giáo dục cho các em biết yêu quê hương đất nước.</w:t>
      </w:r>
    </w:p>
    <w:p w:rsidR="008117FE" w:rsidRPr="008117FE" w:rsidRDefault="008117FE" w:rsidP="00CE3AED">
      <w:pPr>
        <w:spacing w:after="0" w:line="40" w:lineRule="atLeast"/>
        <w:jc w:val="both"/>
        <w:rPr>
          <w:rFonts w:ascii="Times New Roman" w:hAnsi="Times New Roman" w:cs="Times New Roman"/>
          <w:b/>
          <w:sz w:val="28"/>
          <w:szCs w:val="28"/>
          <w:lang w:val="nl-NL"/>
        </w:rPr>
      </w:pPr>
      <w:r w:rsidRPr="008117FE">
        <w:rPr>
          <w:rFonts w:ascii="Times New Roman" w:hAnsi="Times New Roman" w:cs="Times New Roman"/>
          <w:b/>
          <w:sz w:val="28"/>
          <w:szCs w:val="28"/>
          <w:lang w:val="nl-NL"/>
        </w:rPr>
        <w:t>II. ĐỒ DÙNG DẠY HỌC:</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Nhạc cụ quen dùng.</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Tập đàn giai điệu và đệm cho bài hát tự chọn.</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Tập trình bày bài hát kết hợp gõ đệm, vận động theo nhạc hoặc tổ chức trò chơi.</w:t>
      </w:r>
    </w:p>
    <w:p w:rsidR="008117FE" w:rsidRPr="008117FE" w:rsidRDefault="008117FE" w:rsidP="00CE3AED">
      <w:pPr>
        <w:spacing w:after="0" w:line="40" w:lineRule="atLeast"/>
        <w:jc w:val="both"/>
        <w:rPr>
          <w:rFonts w:ascii="Times New Roman" w:hAnsi="Times New Roman" w:cs="Times New Roman"/>
          <w:b/>
          <w:sz w:val="28"/>
          <w:szCs w:val="28"/>
          <w:lang w:val="nl-NL"/>
        </w:rPr>
      </w:pPr>
      <w:r w:rsidRPr="008117FE">
        <w:rPr>
          <w:rFonts w:ascii="Times New Roman" w:hAnsi="Times New Roman" w:cs="Times New Roman"/>
          <w:b/>
          <w:sz w:val="28"/>
          <w:szCs w:val="28"/>
          <w:lang w:val="nl-NL"/>
        </w:rPr>
        <w:t>III. HOẠT ĐỘNG DẠY VÀ HỌC:</w:t>
      </w:r>
    </w:p>
    <w:p w:rsidR="008117FE" w:rsidRPr="008117FE" w:rsidRDefault="00653B92" w:rsidP="00653B92">
      <w:pPr>
        <w:spacing w:after="0" w:line="40" w:lineRule="atLeast"/>
        <w:ind w:left="720"/>
        <w:rPr>
          <w:rFonts w:ascii="Times New Roman" w:hAnsi="Times New Roman" w:cs="Times New Roman"/>
          <w:sz w:val="28"/>
          <w:szCs w:val="28"/>
          <w:lang w:val="nl-NL"/>
        </w:rPr>
      </w:pPr>
      <w:r>
        <w:rPr>
          <w:rFonts w:ascii="Times New Roman" w:hAnsi="Times New Roman" w:cs="Times New Roman"/>
          <w:b/>
          <w:i/>
          <w:sz w:val="28"/>
          <w:szCs w:val="28"/>
          <w:lang w:val="nl-NL"/>
        </w:rPr>
        <w:t xml:space="preserve"> 1.</w:t>
      </w:r>
      <w:r w:rsidR="008117FE" w:rsidRPr="008117FE">
        <w:rPr>
          <w:rFonts w:ascii="Times New Roman" w:hAnsi="Times New Roman" w:cs="Times New Roman"/>
          <w:b/>
          <w:i/>
          <w:sz w:val="28"/>
          <w:szCs w:val="28"/>
          <w:lang w:val="nl-NL"/>
        </w:rPr>
        <w:t>Ổn định tổ chức</w:t>
      </w:r>
      <w:r w:rsidR="008117FE" w:rsidRPr="008117FE">
        <w:rPr>
          <w:rFonts w:ascii="Times New Roman" w:hAnsi="Times New Roman" w:cs="Times New Roman"/>
          <w:sz w:val="28"/>
          <w:szCs w:val="28"/>
          <w:lang w:val="nl-NL"/>
        </w:rPr>
        <w:t>: ( 1’) Nhắc nhở HS tư thế ngồi học hát.</w:t>
      </w:r>
    </w:p>
    <w:p w:rsidR="008117FE" w:rsidRPr="008117FE" w:rsidRDefault="00653B92" w:rsidP="00653B92">
      <w:pPr>
        <w:spacing w:after="0" w:line="40" w:lineRule="atLeast"/>
        <w:ind w:left="720"/>
        <w:rPr>
          <w:rFonts w:ascii="Times New Roman" w:hAnsi="Times New Roman" w:cs="Times New Roman"/>
          <w:sz w:val="28"/>
          <w:szCs w:val="28"/>
          <w:lang w:val="nl-NL"/>
        </w:rPr>
      </w:pPr>
      <w:r>
        <w:rPr>
          <w:rFonts w:ascii="Times New Roman" w:hAnsi="Times New Roman" w:cs="Times New Roman"/>
          <w:b/>
          <w:i/>
          <w:sz w:val="28"/>
          <w:szCs w:val="28"/>
          <w:lang w:val="nl-NL"/>
        </w:rPr>
        <w:t>2.</w:t>
      </w:r>
      <w:r w:rsidR="008117FE" w:rsidRPr="008117FE">
        <w:rPr>
          <w:rFonts w:ascii="Times New Roman" w:hAnsi="Times New Roman" w:cs="Times New Roman"/>
          <w:b/>
          <w:i/>
          <w:sz w:val="28"/>
          <w:szCs w:val="28"/>
          <w:lang w:val="nl-NL"/>
        </w:rPr>
        <w:t>Kiểm tra bài cũ</w:t>
      </w:r>
      <w:r w:rsidR="008117FE" w:rsidRPr="008117FE">
        <w:rPr>
          <w:rFonts w:ascii="Times New Roman" w:hAnsi="Times New Roman" w:cs="Times New Roman"/>
          <w:sz w:val="28"/>
          <w:szCs w:val="28"/>
          <w:lang w:val="nl-NL"/>
        </w:rPr>
        <w:t>: ( 2’)  Gọi 1-2 HS lên trình bày bài hát dàn đồng ca mùa hạ</w:t>
      </w:r>
    </w:p>
    <w:p w:rsidR="008117FE" w:rsidRPr="00653B92" w:rsidRDefault="00653B92" w:rsidP="00653B92">
      <w:pPr>
        <w:spacing w:after="0" w:line="40" w:lineRule="atLeast"/>
        <w:rPr>
          <w:rFonts w:ascii="Times New Roman" w:hAnsi="Times New Roman" w:cs="Times New Roman"/>
          <w:sz w:val="28"/>
          <w:szCs w:val="28"/>
          <w:lang w:val="nl-NL"/>
        </w:rPr>
      </w:pPr>
      <w:r>
        <w:rPr>
          <w:rFonts w:ascii="Times New Roman" w:hAnsi="Times New Roman" w:cs="Times New Roman"/>
          <w:b/>
          <w:i/>
          <w:sz w:val="28"/>
          <w:szCs w:val="28"/>
          <w:lang w:val="nl-NL"/>
        </w:rPr>
        <w:t xml:space="preserve">          3.</w:t>
      </w:r>
      <w:r w:rsidR="008117FE" w:rsidRPr="00653B92">
        <w:rPr>
          <w:rFonts w:ascii="Times New Roman" w:hAnsi="Times New Roman" w:cs="Times New Roman"/>
          <w:b/>
          <w:i/>
          <w:sz w:val="28"/>
          <w:szCs w:val="28"/>
          <w:lang w:val="nl-NL"/>
        </w:rPr>
        <w:t>Bài mới</w:t>
      </w:r>
      <w:r w:rsidR="008117FE" w:rsidRPr="00653B92">
        <w:rPr>
          <w:rFonts w:ascii="Times New Roman" w:hAnsi="Times New Roman" w:cs="Times New Roman"/>
          <w:sz w:val="28"/>
          <w:szCs w:val="28"/>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0"/>
        <w:gridCol w:w="4140"/>
      </w:tblGrid>
      <w:tr w:rsidR="008117FE" w:rsidRPr="008117FE" w:rsidTr="0056199E">
        <w:trPr>
          <w:trHeight w:val="766"/>
        </w:trPr>
        <w:tc>
          <w:tcPr>
            <w:tcW w:w="6300" w:type="dxa"/>
            <w:vAlign w:val="center"/>
          </w:tcPr>
          <w:p w:rsidR="008117FE" w:rsidRPr="008117FE" w:rsidRDefault="008117FE" w:rsidP="00CE3AED">
            <w:pPr>
              <w:spacing w:after="0" w:line="40" w:lineRule="atLeast"/>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HOẠT ĐỘNG CỦA GIÁO VIÊN</w:t>
            </w:r>
          </w:p>
        </w:tc>
        <w:tc>
          <w:tcPr>
            <w:tcW w:w="4140" w:type="dxa"/>
            <w:vAlign w:val="center"/>
          </w:tcPr>
          <w:p w:rsidR="008117FE" w:rsidRPr="008117FE" w:rsidRDefault="008117FE" w:rsidP="00CE3AED">
            <w:pPr>
              <w:spacing w:after="0" w:line="40" w:lineRule="atLeast"/>
              <w:rPr>
                <w:rFonts w:ascii="Times New Roman" w:hAnsi="Times New Roman" w:cs="Times New Roman"/>
                <w:b/>
                <w:sz w:val="28"/>
                <w:szCs w:val="28"/>
                <w:lang w:val="nl-NL"/>
              </w:rPr>
            </w:pPr>
            <w:r w:rsidRPr="008117FE">
              <w:rPr>
                <w:rFonts w:ascii="Times New Roman" w:hAnsi="Times New Roman" w:cs="Times New Roman"/>
                <w:b/>
                <w:sz w:val="28"/>
                <w:szCs w:val="28"/>
                <w:lang w:val="nl-NL"/>
              </w:rPr>
              <w:t>HOẠT ĐỘNG CỦA HỌC SINH</w:t>
            </w:r>
          </w:p>
        </w:tc>
      </w:tr>
      <w:tr w:rsidR="008117FE" w:rsidRPr="008117FE" w:rsidTr="0056199E">
        <w:tc>
          <w:tcPr>
            <w:tcW w:w="6300" w:type="dxa"/>
          </w:tcPr>
          <w:p w:rsidR="008117FE" w:rsidRPr="008117FE" w:rsidRDefault="008117FE" w:rsidP="00CE3AED">
            <w:pPr>
              <w:spacing w:after="0" w:line="40" w:lineRule="atLeast"/>
              <w:rPr>
                <w:rFonts w:ascii="Times New Roman" w:hAnsi="Times New Roman" w:cs="Times New Roman"/>
                <w:b/>
                <w:sz w:val="28"/>
                <w:szCs w:val="28"/>
                <w:lang w:val="nl-NL"/>
              </w:rPr>
            </w:pPr>
            <w:r w:rsidRPr="008117FE">
              <w:rPr>
                <w:rFonts w:ascii="Times New Roman" w:hAnsi="Times New Roman" w:cs="Times New Roman"/>
                <w:b/>
                <w:sz w:val="28"/>
                <w:szCs w:val="28"/>
                <w:lang w:val="nl-NL"/>
              </w:rPr>
              <w:t>Hoạt động 1: Học hát ( 27’)</w:t>
            </w:r>
          </w:p>
          <w:p w:rsidR="008117FE" w:rsidRPr="008117FE" w:rsidRDefault="008117FE" w:rsidP="00CE3AED">
            <w:pPr>
              <w:spacing w:after="0" w:line="40" w:lineRule="atLeast"/>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(Bài: Khăn quàng thắp sáng bình minh)</w:t>
            </w:r>
          </w:p>
          <w:p w:rsidR="008117FE" w:rsidRPr="008117FE" w:rsidRDefault="008117FE" w:rsidP="00CE3AED">
            <w:pPr>
              <w:spacing w:after="0" w:line="40" w:lineRule="atLeast"/>
              <w:jc w:val="both"/>
              <w:rPr>
                <w:rFonts w:ascii="Times New Roman" w:hAnsi="Times New Roman" w:cs="Times New Roman"/>
                <w:b/>
                <w:sz w:val="28"/>
                <w:szCs w:val="28"/>
                <w:lang w:val="nl-NL"/>
              </w:rPr>
            </w:pPr>
            <w:r w:rsidRPr="008117FE">
              <w:rPr>
                <w:rFonts w:ascii="Times New Roman" w:hAnsi="Times New Roman" w:cs="Times New Roman"/>
                <w:b/>
                <w:sz w:val="28"/>
                <w:szCs w:val="28"/>
                <w:lang w:val="nl-NL"/>
              </w:rPr>
              <w:t>1. Học bài hát</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GV giới thiệu tên, xuất xứ của bài hát.</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tìm hiểu nội dung (hoặc chép lời) bài hát.</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Đánh đàn cho HS luyện thanh</w:t>
            </w:r>
          </w:p>
          <w:p w:rsidR="008117FE" w:rsidRPr="008117FE" w:rsidRDefault="00653B92" w:rsidP="00CE3AED">
            <w:pPr>
              <w:spacing w:after="0" w:line="40" w:lineRule="atLeast"/>
              <w:jc w:val="both"/>
              <w:rPr>
                <w:rFonts w:ascii="Times New Roman" w:hAnsi="Times New Roman" w:cs="Times New Roman"/>
                <w:sz w:val="28"/>
                <w:szCs w:val="28"/>
                <w:lang w:val="nl-NL"/>
              </w:rPr>
            </w:pPr>
            <w:r>
              <w:rPr>
                <w:rFonts w:ascii="Times New Roman" w:hAnsi="Times New Roman" w:cs="Times New Roman"/>
                <w:noProof/>
                <w:sz w:val="28"/>
                <w:szCs w:val="28"/>
              </w:rPr>
              <w:drawing>
                <wp:anchor distT="0" distB="0" distL="114300" distR="114300" simplePos="0" relativeHeight="251670528" behindDoc="0" locked="0" layoutInCell="1" allowOverlap="1">
                  <wp:simplePos x="0" y="0"/>
                  <wp:positionH relativeFrom="column">
                    <wp:posOffset>-49530</wp:posOffset>
                  </wp:positionH>
                  <wp:positionV relativeFrom="paragraph">
                    <wp:posOffset>19050</wp:posOffset>
                  </wp:positionV>
                  <wp:extent cx="3619500" cy="581025"/>
                  <wp:effectExtent l="1905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cstate="print"/>
                          <a:srcRect/>
                          <a:stretch>
                            <a:fillRect/>
                          </a:stretch>
                        </pic:blipFill>
                        <pic:spPr bwMode="auto">
                          <a:xfrm>
                            <a:off x="0" y="0"/>
                            <a:ext cx="3619500" cy="581025"/>
                          </a:xfrm>
                          <a:prstGeom prst="rect">
                            <a:avLst/>
                          </a:prstGeom>
                          <a:noFill/>
                          <a:ln w="9525">
                            <a:noFill/>
                            <a:miter lim="800000"/>
                            <a:headEnd/>
                            <a:tailEnd/>
                          </a:ln>
                        </pic:spPr>
                      </pic:pic>
                    </a:graphicData>
                  </a:graphic>
                </wp:anchor>
              </w:drawing>
            </w:r>
          </w:p>
          <w:p w:rsidR="008117FE" w:rsidRPr="008117FE" w:rsidRDefault="008117FE" w:rsidP="00CE3AED">
            <w:pPr>
              <w:spacing w:after="0" w:line="40" w:lineRule="atLeast"/>
              <w:jc w:val="both"/>
              <w:rPr>
                <w:rFonts w:ascii="Times New Roman" w:hAnsi="Times New Roman" w:cs="Times New Roman"/>
                <w:sz w:val="28"/>
                <w:szCs w:val="28"/>
                <w:lang w:val="nl-NL"/>
              </w:rPr>
            </w:pPr>
          </w:p>
          <w:p w:rsidR="00653B92" w:rsidRDefault="00653B92"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học theo các bước thông thường, lưu ý hát đúng chỗ khó, thể hiện sắc thái, tình cảm của bài. (GV gợi cho HS niềm vui, niềm tự hào khi học bài dân ca hoặc bài hát của địa phương, bài hát của nhà trường).</w:t>
            </w:r>
          </w:p>
          <w:p w:rsidR="008117FE" w:rsidRPr="008117FE" w:rsidRDefault="008117FE" w:rsidP="00CE3AED">
            <w:pPr>
              <w:spacing w:after="0" w:line="40" w:lineRule="atLeast"/>
              <w:jc w:val="both"/>
              <w:rPr>
                <w:rFonts w:ascii="Times New Roman" w:hAnsi="Times New Roman" w:cs="Times New Roman"/>
                <w:b/>
                <w:sz w:val="28"/>
                <w:szCs w:val="28"/>
                <w:lang w:val="nl-NL"/>
              </w:rPr>
            </w:pPr>
            <w:r w:rsidRPr="008117FE">
              <w:rPr>
                <w:rFonts w:ascii="Times New Roman" w:hAnsi="Times New Roman" w:cs="Times New Roman"/>
                <w:b/>
                <w:sz w:val="28"/>
                <w:szCs w:val="28"/>
                <w:lang w:val="nl-NL"/>
              </w:rPr>
              <w:t>2. Trình bày bài hát</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hát kết hợp các hoạt động như gõ đệm, vận động theo nhạc hoặc tổ chức trò chơi.</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trình diễn bài hát theo tổ, nhóm, cá nhân.</w:t>
            </w:r>
          </w:p>
          <w:p w:rsidR="008117FE" w:rsidRPr="008117FE" w:rsidRDefault="008117FE" w:rsidP="00CE3AED">
            <w:pPr>
              <w:numPr>
                <w:ilvl w:val="0"/>
                <w:numId w:val="11"/>
              </w:numPr>
              <w:tabs>
                <w:tab w:val="left" w:pos="720"/>
                <w:tab w:val="left" w:pos="2820"/>
              </w:tabs>
              <w:spacing w:after="0" w:line="40" w:lineRule="atLeast"/>
              <w:ind w:left="0"/>
              <w:jc w:val="both"/>
              <w:rPr>
                <w:rFonts w:ascii="Times New Roman" w:hAnsi="Times New Roman" w:cs="Times New Roman"/>
                <w:b/>
                <w:sz w:val="28"/>
                <w:szCs w:val="28"/>
                <w:lang w:val="nl-NL"/>
              </w:rPr>
            </w:pPr>
            <w:r w:rsidRPr="008117FE">
              <w:rPr>
                <w:rFonts w:ascii="Times New Roman" w:hAnsi="Times New Roman" w:cs="Times New Roman"/>
                <w:b/>
                <w:sz w:val="28"/>
                <w:szCs w:val="28"/>
                <w:lang w:val="nl-NL"/>
              </w:rPr>
              <w:t>Hoạt động 2: ( 5’)  Củng cố và dặn dò:</w:t>
            </w:r>
            <w:r w:rsidRPr="008117FE">
              <w:rPr>
                <w:rFonts w:ascii="Times New Roman" w:hAnsi="Times New Roman" w:cs="Times New Roman"/>
                <w:b/>
                <w:sz w:val="28"/>
                <w:szCs w:val="28"/>
                <w:lang w:val="nl-NL"/>
              </w:rPr>
              <w:tab/>
            </w:r>
          </w:p>
          <w:p w:rsidR="008117FE" w:rsidRPr="008117FE" w:rsidRDefault="008117FE" w:rsidP="00CE3AED">
            <w:pPr>
              <w:tabs>
                <w:tab w:val="left" w:pos="2820"/>
              </w:tabs>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Gọi HS nêu cảm nhận của mình về bài hát đã học</w:t>
            </w:r>
          </w:p>
          <w:p w:rsidR="008117FE" w:rsidRPr="008117FE" w:rsidRDefault="008117FE" w:rsidP="00CE3AED">
            <w:pPr>
              <w:tabs>
                <w:tab w:val="left" w:pos="2820"/>
              </w:tabs>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lastRenderedPageBreak/>
              <w:t>- GV nhận xét tiết học</w:t>
            </w:r>
          </w:p>
          <w:p w:rsidR="008117FE" w:rsidRPr="008117FE" w:rsidRDefault="008117FE" w:rsidP="00CE3AED">
            <w:pPr>
              <w:tabs>
                <w:tab w:val="left" w:pos="2820"/>
              </w:tabs>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Khen những HS có tinh thần học tập tốt</w:t>
            </w:r>
          </w:p>
          <w:p w:rsidR="008117FE" w:rsidRPr="008117FE" w:rsidRDefault="008117FE" w:rsidP="00CE3AED">
            <w:pPr>
              <w:tabs>
                <w:tab w:val="left" w:pos="2820"/>
              </w:tabs>
              <w:spacing w:after="0" w:line="40" w:lineRule="atLeast"/>
              <w:jc w:val="both"/>
              <w:rPr>
                <w:rFonts w:ascii="Times New Roman" w:hAnsi="Times New Roman" w:cs="Times New Roman"/>
                <w:b/>
                <w:sz w:val="28"/>
                <w:szCs w:val="28"/>
                <w:lang w:val="nl-NL"/>
              </w:rPr>
            </w:pPr>
            <w:r w:rsidRPr="008117FE">
              <w:rPr>
                <w:rFonts w:ascii="Times New Roman" w:hAnsi="Times New Roman" w:cs="Times New Roman"/>
                <w:sz w:val="28"/>
                <w:szCs w:val="28"/>
                <w:lang w:val="nl-NL"/>
              </w:rPr>
              <w:t>- Dặn dò HS về nhà ôn lại bài hát và tìm các động tác phụ họa đơn giản.</w:t>
            </w:r>
          </w:p>
        </w:tc>
        <w:tc>
          <w:tcPr>
            <w:tcW w:w="4140" w:type="dxa"/>
          </w:tcPr>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lastRenderedPageBreak/>
              <w:t>- HS ghi bài</w:t>
            </w:r>
          </w:p>
          <w:p w:rsidR="008117FE" w:rsidRPr="008117FE" w:rsidRDefault="008117FE" w:rsidP="00CE3AED">
            <w:pPr>
              <w:spacing w:after="0" w:line="40" w:lineRule="atLeast"/>
              <w:jc w:val="both"/>
              <w:rPr>
                <w:rFonts w:ascii="Times New Roman" w:hAnsi="Times New Roman" w:cs="Times New Roman"/>
                <w:sz w:val="28"/>
                <w:szCs w:val="28"/>
              </w:rPr>
            </w:pPr>
          </w:p>
          <w:p w:rsidR="008117FE" w:rsidRPr="008117FE" w:rsidRDefault="008117FE" w:rsidP="00CE3AED">
            <w:pPr>
              <w:spacing w:after="0" w:line="40" w:lineRule="atLeast"/>
              <w:jc w:val="both"/>
              <w:rPr>
                <w:rFonts w:ascii="Times New Roman" w:hAnsi="Times New Roman" w:cs="Times New Roman"/>
                <w:sz w:val="28"/>
                <w:szCs w:val="28"/>
              </w:rPr>
            </w:pP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t>- HS theo dõi</w:t>
            </w: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t>- HS thực hiện</w:t>
            </w: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t>- HS luyện thanh</w:t>
            </w:r>
          </w:p>
          <w:p w:rsidR="008117FE" w:rsidRPr="008117FE" w:rsidRDefault="008117FE" w:rsidP="00CE3AED">
            <w:pPr>
              <w:spacing w:after="0" w:line="40" w:lineRule="atLeast"/>
              <w:jc w:val="both"/>
              <w:rPr>
                <w:rFonts w:ascii="Times New Roman" w:hAnsi="Times New Roman" w:cs="Times New Roman"/>
                <w:sz w:val="28"/>
                <w:szCs w:val="28"/>
              </w:rPr>
            </w:pPr>
          </w:p>
          <w:p w:rsidR="008117FE" w:rsidRPr="008117FE" w:rsidRDefault="008117FE" w:rsidP="00CE3AED">
            <w:pPr>
              <w:spacing w:after="0" w:line="40" w:lineRule="atLeast"/>
              <w:jc w:val="both"/>
              <w:rPr>
                <w:rFonts w:ascii="Times New Roman" w:hAnsi="Times New Roman" w:cs="Times New Roman"/>
                <w:sz w:val="28"/>
                <w:szCs w:val="28"/>
              </w:rPr>
            </w:pP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t>- HS học hát</w:t>
            </w:r>
          </w:p>
          <w:p w:rsidR="008117FE" w:rsidRPr="008117FE" w:rsidRDefault="008117FE" w:rsidP="00CE3AED">
            <w:pPr>
              <w:spacing w:after="0" w:line="40" w:lineRule="atLeast"/>
              <w:jc w:val="both"/>
              <w:rPr>
                <w:rFonts w:ascii="Times New Roman" w:hAnsi="Times New Roman" w:cs="Times New Roman"/>
                <w:sz w:val="28"/>
                <w:szCs w:val="28"/>
              </w:rPr>
            </w:pPr>
          </w:p>
          <w:p w:rsidR="008117FE" w:rsidRPr="008117FE" w:rsidRDefault="008117FE" w:rsidP="00CE3AED">
            <w:pPr>
              <w:spacing w:after="0" w:line="40" w:lineRule="atLeast"/>
              <w:jc w:val="both"/>
              <w:rPr>
                <w:rFonts w:ascii="Times New Roman" w:hAnsi="Times New Roman" w:cs="Times New Roman"/>
                <w:sz w:val="28"/>
                <w:szCs w:val="28"/>
              </w:rPr>
            </w:pPr>
          </w:p>
          <w:p w:rsidR="008117FE" w:rsidRPr="008117FE" w:rsidRDefault="008117FE" w:rsidP="00CE3AED">
            <w:pPr>
              <w:spacing w:after="0" w:line="40" w:lineRule="atLeast"/>
              <w:jc w:val="both"/>
              <w:rPr>
                <w:rFonts w:ascii="Times New Roman" w:hAnsi="Times New Roman" w:cs="Times New Roman"/>
                <w:sz w:val="28"/>
                <w:szCs w:val="28"/>
              </w:rPr>
            </w:pPr>
          </w:p>
          <w:p w:rsidR="008117FE" w:rsidRPr="008117FE" w:rsidRDefault="008117FE" w:rsidP="00CE3AED">
            <w:pPr>
              <w:spacing w:after="0" w:line="40" w:lineRule="atLeast"/>
              <w:jc w:val="both"/>
              <w:rPr>
                <w:rFonts w:ascii="Times New Roman" w:hAnsi="Times New Roman" w:cs="Times New Roman"/>
                <w:sz w:val="28"/>
                <w:szCs w:val="28"/>
              </w:rPr>
            </w:pP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t>- HS hát kết hợp hoạt động</w:t>
            </w: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t>- HS thực hiện</w:t>
            </w:r>
          </w:p>
          <w:p w:rsidR="008117FE" w:rsidRPr="008117FE" w:rsidRDefault="008117FE" w:rsidP="00CE3AED">
            <w:pPr>
              <w:spacing w:after="0" w:line="40" w:lineRule="atLeast"/>
              <w:jc w:val="both"/>
              <w:rPr>
                <w:rFonts w:ascii="Times New Roman" w:hAnsi="Times New Roman" w:cs="Times New Roman"/>
                <w:sz w:val="28"/>
                <w:szCs w:val="28"/>
              </w:rPr>
            </w:pP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t>- HS nêu cảm nhận</w:t>
            </w: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t>- HS lắng nghe</w:t>
            </w:r>
          </w:p>
          <w:p w:rsidR="008117FE" w:rsidRPr="008117FE" w:rsidRDefault="008117FE" w:rsidP="00CE3AED">
            <w:pPr>
              <w:spacing w:after="0" w:line="40" w:lineRule="atLeast"/>
              <w:jc w:val="both"/>
              <w:rPr>
                <w:rFonts w:ascii="Times New Roman" w:hAnsi="Times New Roman" w:cs="Times New Roman"/>
                <w:sz w:val="28"/>
                <w:szCs w:val="28"/>
              </w:rPr>
            </w:pPr>
          </w:p>
          <w:p w:rsidR="008117FE" w:rsidRPr="008117FE" w:rsidRDefault="008117FE" w:rsidP="00CE3AED">
            <w:pPr>
              <w:spacing w:after="0" w:line="40" w:lineRule="atLeast"/>
              <w:jc w:val="both"/>
              <w:rPr>
                <w:rFonts w:ascii="Times New Roman" w:hAnsi="Times New Roman" w:cs="Times New Roman"/>
                <w:sz w:val="28"/>
                <w:szCs w:val="28"/>
              </w:rPr>
            </w:pPr>
            <w:r w:rsidRPr="008117FE">
              <w:rPr>
                <w:rFonts w:ascii="Times New Roman" w:hAnsi="Times New Roman" w:cs="Times New Roman"/>
                <w:sz w:val="28"/>
                <w:szCs w:val="28"/>
              </w:rPr>
              <w:lastRenderedPageBreak/>
              <w:t>- HS ghi nhớ</w:t>
            </w:r>
          </w:p>
        </w:tc>
      </w:tr>
    </w:tbl>
    <w:p w:rsidR="008117FE" w:rsidRPr="008117FE" w:rsidRDefault="008117FE" w:rsidP="00CE3AED">
      <w:pPr>
        <w:spacing w:after="0" w:line="40" w:lineRule="atLeast"/>
        <w:rPr>
          <w:rFonts w:ascii="Times New Roman" w:hAnsi="Times New Roman" w:cs="Times New Roman"/>
          <w:sz w:val="28"/>
          <w:szCs w:val="28"/>
        </w:rPr>
      </w:pPr>
    </w:p>
    <w:sectPr w:rsidR="008117FE" w:rsidRPr="008117FE" w:rsidSect="00625F63">
      <w:headerReference w:type="default" r:id="rId8"/>
      <w:pgSz w:w="12240" w:h="15840"/>
      <w:pgMar w:top="1440" w:right="720" w:bottom="1080" w:left="13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961" w:rsidRDefault="00EB1961" w:rsidP="008D7117">
      <w:pPr>
        <w:spacing w:after="0" w:line="240" w:lineRule="auto"/>
      </w:pPr>
      <w:r>
        <w:separator/>
      </w:r>
    </w:p>
  </w:endnote>
  <w:endnote w:type="continuationSeparator" w:id="1">
    <w:p w:rsidR="00EB1961" w:rsidRDefault="00EB1961" w:rsidP="008D71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961" w:rsidRDefault="00EB1961" w:rsidP="008D7117">
      <w:pPr>
        <w:spacing w:after="0" w:line="240" w:lineRule="auto"/>
      </w:pPr>
      <w:r>
        <w:separator/>
      </w:r>
    </w:p>
  </w:footnote>
  <w:footnote w:type="continuationSeparator" w:id="1">
    <w:p w:rsidR="00EB1961" w:rsidRDefault="00EB1961" w:rsidP="008D71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893" w:rsidRDefault="00FA0893">
    <w:pPr>
      <w:pStyle w:val="Header"/>
      <w:rPr>
        <w:sz w:val="28"/>
        <w:szCs w:val="28"/>
      </w:rPr>
    </w:pPr>
  </w:p>
  <w:p w:rsidR="00FA0893" w:rsidRPr="00FE742F" w:rsidRDefault="00FA0893">
    <w:pPr>
      <w:pStyle w:val="Header"/>
      <w:rPr>
        <w:i/>
        <w:sz w:val="28"/>
        <w:szCs w:val="28"/>
      </w:rPr>
    </w:pPr>
    <w:r w:rsidRPr="00FE742F">
      <w:rPr>
        <w:i/>
        <w:sz w:val="28"/>
        <w:szCs w:val="28"/>
      </w:rPr>
      <w:t xml:space="preserve">  Trường Tiểu học Bình Khê II                   </w:t>
    </w:r>
    <w:r>
      <w:rPr>
        <w:i/>
        <w:sz w:val="28"/>
        <w:szCs w:val="28"/>
      </w:rPr>
      <w:t xml:space="preserve">     </w:t>
    </w:r>
    <w:r w:rsidRPr="00FE742F">
      <w:rPr>
        <w:i/>
        <w:sz w:val="28"/>
        <w:szCs w:val="28"/>
      </w:rPr>
      <w:t xml:space="preserve">                             Giáo án Âm nhạc lớp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5B039A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2"/>
    <w:multiLevelType w:val="multilevel"/>
    <w:tmpl w:val="00000002"/>
    <w:lvl w:ilvl="0">
      <w:start w:val="5"/>
      <w:numFmt w:val="bullet"/>
      <w:lvlText w:val="-"/>
      <w:lvlJc w:val="left"/>
      <w:pPr>
        <w:tabs>
          <w:tab w:val="num" w:pos="360"/>
        </w:tabs>
        <w:ind w:left="360" w:hanging="360"/>
      </w:pPr>
      <w:rPr>
        <w:rFonts w:ascii="VNI-Times" w:eastAsia="Times New Roman" w:hAnsi="VN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10"/>
    <w:multiLevelType w:val="multilevel"/>
    <w:tmpl w:val="00000010"/>
    <w:lvl w:ilvl="0">
      <w:start w:val="1"/>
      <w:numFmt w:val="decimal"/>
      <w:lvlText w:val="%1."/>
      <w:lvlJc w:val="left"/>
      <w:pPr>
        <w:tabs>
          <w:tab w:val="num" w:pos="1080"/>
        </w:tabs>
        <w:ind w:left="1080" w:hanging="360"/>
      </w:pPr>
      <w:rPr>
        <w:rFonts w:hint="default"/>
        <w:b/>
        <w:i/>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00000015"/>
    <w:multiLevelType w:val="multilevel"/>
    <w:tmpl w:val="00000015"/>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18"/>
    <w:multiLevelType w:val="multilevel"/>
    <w:tmpl w:val="000000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000001A"/>
    <w:multiLevelType w:val="multilevel"/>
    <w:tmpl w:val="0000001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1D"/>
    <w:multiLevelType w:val="singleLevel"/>
    <w:tmpl w:val="0000001D"/>
    <w:lvl w:ilvl="0">
      <w:start w:val="1"/>
      <w:numFmt w:val="decimal"/>
      <w:lvlText w:val="%1."/>
      <w:lvlJc w:val="left"/>
      <w:pPr>
        <w:tabs>
          <w:tab w:val="num" w:pos="1080"/>
        </w:tabs>
        <w:ind w:left="1080" w:hanging="360"/>
      </w:pPr>
      <w:rPr>
        <w:rFonts w:hint="default"/>
      </w:rPr>
    </w:lvl>
  </w:abstractNum>
  <w:abstractNum w:abstractNumId="8">
    <w:nsid w:val="00000021"/>
    <w:multiLevelType w:val="multilevel"/>
    <w:tmpl w:val="00000021"/>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29"/>
    <w:multiLevelType w:val="multilevel"/>
    <w:tmpl w:val="1190FDE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2A"/>
    <w:multiLevelType w:val="multilevel"/>
    <w:tmpl w:val="0000002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0000002C"/>
    <w:multiLevelType w:val="multilevel"/>
    <w:tmpl w:val="0000002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0000002D"/>
    <w:multiLevelType w:val="multilevel"/>
    <w:tmpl w:val="0000002D"/>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2E"/>
    <w:multiLevelType w:val="multilevel"/>
    <w:tmpl w:val="0000002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154E1424"/>
    <w:multiLevelType w:val="hybridMultilevel"/>
    <w:tmpl w:val="941090DE"/>
    <w:lvl w:ilvl="0" w:tplc="7BC251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83628E"/>
    <w:multiLevelType w:val="hybridMultilevel"/>
    <w:tmpl w:val="309C5AB6"/>
    <w:lvl w:ilvl="0" w:tplc="988C9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187529"/>
    <w:multiLevelType w:val="hybridMultilevel"/>
    <w:tmpl w:val="ED6CEA98"/>
    <w:lvl w:ilvl="0" w:tplc="204EC3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DB578C"/>
    <w:multiLevelType w:val="hybridMultilevel"/>
    <w:tmpl w:val="2B56012C"/>
    <w:lvl w:ilvl="0" w:tplc="180868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D70B2C"/>
    <w:multiLevelType w:val="hybridMultilevel"/>
    <w:tmpl w:val="1CEE5BFE"/>
    <w:lvl w:ilvl="0" w:tplc="BC325512">
      <w:start w:val="1"/>
      <w:numFmt w:val="decimal"/>
      <w:lvlText w:val="%1."/>
      <w:lvlJc w:val="left"/>
      <w:pPr>
        <w:ind w:left="720" w:hanging="360"/>
      </w:pPr>
      <w:rPr>
        <w:rFonts w:ascii="Times New Roman" w:eastAsiaTheme="minorHAns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10666C"/>
    <w:multiLevelType w:val="hybridMultilevel"/>
    <w:tmpl w:val="FF5AD560"/>
    <w:lvl w:ilvl="0" w:tplc="F6A237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032749"/>
    <w:multiLevelType w:val="hybridMultilevel"/>
    <w:tmpl w:val="9AD6A16A"/>
    <w:lvl w:ilvl="0" w:tplc="388CD8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9C6F9D"/>
    <w:multiLevelType w:val="hybridMultilevel"/>
    <w:tmpl w:val="634E0A12"/>
    <w:lvl w:ilvl="0" w:tplc="8312EE02">
      <w:start w:val="1"/>
      <w:numFmt w:val="decimal"/>
      <w:lvlText w:val="%1."/>
      <w:lvlJc w:val="lef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2425B8"/>
    <w:multiLevelType w:val="hybridMultilevel"/>
    <w:tmpl w:val="610449EA"/>
    <w:lvl w:ilvl="0" w:tplc="38C8A4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510DEB"/>
    <w:multiLevelType w:val="hybridMultilevel"/>
    <w:tmpl w:val="7174D4C8"/>
    <w:lvl w:ilvl="0" w:tplc="08FC29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EF3A6C"/>
    <w:multiLevelType w:val="hybridMultilevel"/>
    <w:tmpl w:val="A5ECC112"/>
    <w:lvl w:ilvl="0" w:tplc="1EC617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D44A95"/>
    <w:multiLevelType w:val="hybridMultilevel"/>
    <w:tmpl w:val="2EF01090"/>
    <w:lvl w:ilvl="0" w:tplc="AEDA94BC">
      <w:start w:val="1"/>
      <w:numFmt w:val="decimal"/>
      <w:lvlText w:val="%1."/>
      <w:lvlJc w:val="left"/>
      <w:pPr>
        <w:ind w:left="1069" w:hanging="360"/>
      </w:pPr>
      <w:rPr>
        <w:rFonts w:ascii="Times New Roman" w:eastAsiaTheme="minorHAnsi" w:hAnsi="Times New Roman" w:cs="Times New Roman"/>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9"/>
  </w:num>
  <w:num w:numId="3">
    <w:abstractNumId w:val="10"/>
  </w:num>
  <w:num w:numId="4">
    <w:abstractNumId w:val="8"/>
  </w:num>
  <w:num w:numId="5">
    <w:abstractNumId w:val="1"/>
  </w:num>
  <w:num w:numId="6">
    <w:abstractNumId w:val="6"/>
  </w:num>
  <w:num w:numId="7">
    <w:abstractNumId w:val="12"/>
  </w:num>
  <w:num w:numId="8">
    <w:abstractNumId w:val="13"/>
  </w:num>
  <w:num w:numId="9">
    <w:abstractNumId w:val="5"/>
  </w:num>
  <w:num w:numId="10">
    <w:abstractNumId w:val="11"/>
  </w:num>
  <w:num w:numId="11">
    <w:abstractNumId w:val="4"/>
  </w:num>
  <w:num w:numId="12">
    <w:abstractNumId w:val="7"/>
  </w:num>
  <w:num w:numId="13">
    <w:abstractNumId w:val="3"/>
  </w:num>
  <w:num w:numId="14">
    <w:abstractNumId w:val="0"/>
  </w:num>
  <w:num w:numId="15">
    <w:abstractNumId w:val="21"/>
  </w:num>
  <w:num w:numId="16">
    <w:abstractNumId w:val="19"/>
  </w:num>
  <w:num w:numId="17">
    <w:abstractNumId w:val="15"/>
  </w:num>
  <w:num w:numId="18">
    <w:abstractNumId w:val="22"/>
  </w:num>
  <w:num w:numId="19">
    <w:abstractNumId w:val="17"/>
  </w:num>
  <w:num w:numId="20">
    <w:abstractNumId w:val="20"/>
  </w:num>
  <w:num w:numId="21">
    <w:abstractNumId w:val="24"/>
  </w:num>
  <w:num w:numId="22">
    <w:abstractNumId w:val="16"/>
  </w:num>
  <w:num w:numId="23">
    <w:abstractNumId w:val="23"/>
  </w:num>
  <w:num w:numId="24">
    <w:abstractNumId w:val="18"/>
  </w:num>
  <w:num w:numId="25">
    <w:abstractNumId w:val="25"/>
  </w:num>
  <w:num w:numId="26">
    <w:abstractNumId w:val="1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801A6"/>
    <w:rsid w:val="0005113B"/>
    <w:rsid w:val="000935D4"/>
    <w:rsid w:val="000966DA"/>
    <w:rsid w:val="000C07F7"/>
    <w:rsid w:val="000F34E3"/>
    <w:rsid w:val="00154AAB"/>
    <w:rsid w:val="00175B4C"/>
    <w:rsid w:val="00180FE4"/>
    <w:rsid w:val="00193FB8"/>
    <w:rsid w:val="001B7354"/>
    <w:rsid w:val="001F2672"/>
    <w:rsid w:val="00237827"/>
    <w:rsid w:val="00237D23"/>
    <w:rsid w:val="00296430"/>
    <w:rsid w:val="002A56B3"/>
    <w:rsid w:val="002D647B"/>
    <w:rsid w:val="0031760C"/>
    <w:rsid w:val="00365380"/>
    <w:rsid w:val="003741FC"/>
    <w:rsid w:val="004177CC"/>
    <w:rsid w:val="00432400"/>
    <w:rsid w:val="004533F2"/>
    <w:rsid w:val="0046639A"/>
    <w:rsid w:val="004724A9"/>
    <w:rsid w:val="00474DD3"/>
    <w:rsid w:val="0048086D"/>
    <w:rsid w:val="00490515"/>
    <w:rsid w:val="004D2A65"/>
    <w:rsid w:val="004D5478"/>
    <w:rsid w:val="004E720F"/>
    <w:rsid w:val="005147F1"/>
    <w:rsid w:val="005232AE"/>
    <w:rsid w:val="005324D6"/>
    <w:rsid w:val="0056199E"/>
    <w:rsid w:val="005C0DDE"/>
    <w:rsid w:val="005C7806"/>
    <w:rsid w:val="005D6A7B"/>
    <w:rsid w:val="005D7425"/>
    <w:rsid w:val="0062482F"/>
    <w:rsid w:val="00625F63"/>
    <w:rsid w:val="00633462"/>
    <w:rsid w:val="0064288B"/>
    <w:rsid w:val="00653B92"/>
    <w:rsid w:val="006772F0"/>
    <w:rsid w:val="0068321B"/>
    <w:rsid w:val="00696402"/>
    <w:rsid w:val="006A2A23"/>
    <w:rsid w:val="006C68B3"/>
    <w:rsid w:val="00701769"/>
    <w:rsid w:val="00705D58"/>
    <w:rsid w:val="007155CC"/>
    <w:rsid w:val="0074402E"/>
    <w:rsid w:val="00767B5A"/>
    <w:rsid w:val="00767B6F"/>
    <w:rsid w:val="00777D5D"/>
    <w:rsid w:val="007801A6"/>
    <w:rsid w:val="008117FE"/>
    <w:rsid w:val="008168A1"/>
    <w:rsid w:val="00823358"/>
    <w:rsid w:val="00843B06"/>
    <w:rsid w:val="0086079D"/>
    <w:rsid w:val="00890B24"/>
    <w:rsid w:val="008B2978"/>
    <w:rsid w:val="008B5DE1"/>
    <w:rsid w:val="008C44D5"/>
    <w:rsid w:val="008D3B55"/>
    <w:rsid w:val="008D7117"/>
    <w:rsid w:val="00961478"/>
    <w:rsid w:val="00991574"/>
    <w:rsid w:val="009A7416"/>
    <w:rsid w:val="009E5897"/>
    <w:rsid w:val="009F2A35"/>
    <w:rsid w:val="00A001F0"/>
    <w:rsid w:val="00A01BA4"/>
    <w:rsid w:val="00A07860"/>
    <w:rsid w:val="00A514EB"/>
    <w:rsid w:val="00A55EE4"/>
    <w:rsid w:val="00A6694C"/>
    <w:rsid w:val="00A91C3D"/>
    <w:rsid w:val="00A937CE"/>
    <w:rsid w:val="00AE491E"/>
    <w:rsid w:val="00AF52F7"/>
    <w:rsid w:val="00B05BC0"/>
    <w:rsid w:val="00B42F4D"/>
    <w:rsid w:val="00B44C9A"/>
    <w:rsid w:val="00B51555"/>
    <w:rsid w:val="00B6380C"/>
    <w:rsid w:val="00B743EC"/>
    <w:rsid w:val="00B91700"/>
    <w:rsid w:val="00BB402B"/>
    <w:rsid w:val="00BC45D1"/>
    <w:rsid w:val="00BE3283"/>
    <w:rsid w:val="00C40226"/>
    <w:rsid w:val="00C55E29"/>
    <w:rsid w:val="00C71837"/>
    <w:rsid w:val="00C921FA"/>
    <w:rsid w:val="00CB6439"/>
    <w:rsid w:val="00CC7676"/>
    <w:rsid w:val="00CE3AED"/>
    <w:rsid w:val="00D25797"/>
    <w:rsid w:val="00D90224"/>
    <w:rsid w:val="00DC5608"/>
    <w:rsid w:val="00DD52F1"/>
    <w:rsid w:val="00E2544C"/>
    <w:rsid w:val="00E27E6A"/>
    <w:rsid w:val="00E505ED"/>
    <w:rsid w:val="00E50DE9"/>
    <w:rsid w:val="00E866E5"/>
    <w:rsid w:val="00EB1833"/>
    <w:rsid w:val="00EB1961"/>
    <w:rsid w:val="00ED1555"/>
    <w:rsid w:val="00EE6DAF"/>
    <w:rsid w:val="00F4145D"/>
    <w:rsid w:val="00F8590A"/>
    <w:rsid w:val="00FA0893"/>
    <w:rsid w:val="00FB12DF"/>
    <w:rsid w:val="00FE74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BC0"/>
  </w:style>
  <w:style w:type="paragraph" w:styleId="Heading1">
    <w:name w:val="heading 1"/>
    <w:basedOn w:val="Normal"/>
    <w:next w:val="Normal"/>
    <w:link w:val="Heading1Char"/>
    <w:qFormat/>
    <w:rsid w:val="00B44C9A"/>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9A"/>
    <w:rPr>
      <w:rFonts w:ascii="Cambria" w:eastAsia="Times New Roman" w:hAnsi="Cambria" w:cs="Times New Roman"/>
      <w:b/>
      <w:bCs/>
      <w:kern w:val="32"/>
      <w:sz w:val="32"/>
      <w:szCs w:val="32"/>
    </w:rPr>
  </w:style>
  <w:style w:type="numbering" w:customStyle="1" w:styleId="NoList1">
    <w:name w:val="No List1"/>
    <w:next w:val="NoList"/>
    <w:semiHidden/>
    <w:rsid w:val="00B44C9A"/>
  </w:style>
  <w:style w:type="paragraph" w:styleId="Header">
    <w:name w:val="header"/>
    <w:basedOn w:val="Normal"/>
    <w:link w:val="Head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B44C9A"/>
    <w:rPr>
      <w:rFonts w:ascii="Times New Roman" w:eastAsia="Times New Roman" w:hAnsi="Times New Roman" w:cs="Times New Roman"/>
      <w:sz w:val="24"/>
      <w:szCs w:val="24"/>
    </w:rPr>
  </w:style>
  <w:style w:type="paragraph" w:styleId="Footer">
    <w:name w:val="footer"/>
    <w:basedOn w:val="Normal"/>
    <w:link w:val="Foot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44C9A"/>
    <w:rPr>
      <w:rFonts w:ascii="Times New Roman" w:eastAsia="Times New Roman" w:hAnsi="Times New Roman" w:cs="Times New Roman"/>
      <w:sz w:val="24"/>
      <w:szCs w:val="24"/>
    </w:rPr>
  </w:style>
  <w:style w:type="character" w:styleId="Hyperlink">
    <w:name w:val="Hyperlink"/>
    <w:rsid w:val="00B44C9A"/>
    <w:rPr>
      <w:color w:val="0000FF"/>
      <w:u w:val="single"/>
    </w:rPr>
  </w:style>
  <w:style w:type="character" w:styleId="PageNumber">
    <w:name w:val="page number"/>
    <w:basedOn w:val="DefaultParagraphFont"/>
    <w:rsid w:val="00B44C9A"/>
  </w:style>
  <w:style w:type="table" w:styleId="TableGrid">
    <w:name w:val="Table Grid"/>
    <w:basedOn w:val="TableNormal"/>
    <w:rsid w:val="00B44C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B44C9A"/>
    <w:pPr>
      <w:tabs>
        <w:tab w:val="left" w:pos="1152"/>
      </w:tabs>
      <w:spacing w:before="120" w:after="120" w:line="312" w:lineRule="auto"/>
    </w:pPr>
    <w:rPr>
      <w:rFonts w:ascii="Arial" w:eastAsia="Times New Roman" w:hAnsi="Arial" w:cs="Arial"/>
      <w:sz w:val="26"/>
      <w:szCs w:val="26"/>
    </w:rPr>
  </w:style>
  <w:style w:type="paragraph" w:styleId="Title">
    <w:name w:val="Title"/>
    <w:basedOn w:val="Normal"/>
    <w:link w:val="TitleChar"/>
    <w:qFormat/>
    <w:rsid w:val="00B44C9A"/>
    <w:pPr>
      <w:spacing w:after="0" w:line="240" w:lineRule="auto"/>
      <w:jc w:val="center"/>
    </w:pPr>
    <w:rPr>
      <w:rFonts w:ascii="Times New Roman" w:eastAsia="Times New Roman" w:hAnsi="Times New Roman" w:cs="Times New Roman"/>
      <w:sz w:val="28"/>
      <w:szCs w:val="24"/>
    </w:rPr>
  </w:style>
  <w:style w:type="character" w:customStyle="1" w:styleId="TitleChar">
    <w:name w:val="Title Char"/>
    <w:basedOn w:val="DefaultParagraphFont"/>
    <w:link w:val="Title"/>
    <w:rsid w:val="00B44C9A"/>
    <w:rPr>
      <w:rFonts w:ascii="Times New Roman" w:eastAsia="Times New Roman" w:hAnsi="Times New Roman" w:cs="Times New Roman"/>
      <w:sz w:val="28"/>
      <w:szCs w:val="24"/>
    </w:rPr>
  </w:style>
  <w:style w:type="paragraph" w:styleId="BodyText2">
    <w:name w:val="Body Text 2"/>
    <w:basedOn w:val="Normal"/>
    <w:link w:val="BodyText2Char"/>
    <w:rsid w:val="00B44C9A"/>
    <w:pPr>
      <w:spacing w:after="0" w:line="240" w:lineRule="auto"/>
    </w:pPr>
    <w:rPr>
      <w:rFonts w:ascii="Times New Roman" w:eastAsia="Times New Roman" w:hAnsi="Times New Roman" w:cs="Times New Roman"/>
      <w:b/>
      <w:bCs/>
      <w:sz w:val="24"/>
      <w:szCs w:val="24"/>
    </w:rPr>
  </w:style>
  <w:style w:type="character" w:customStyle="1" w:styleId="BodyText2Char">
    <w:name w:val="Body Text 2 Char"/>
    <w:basedOn w:val="DefaultParagraphFont"/>
    <w:link w:val="BodyText2"/>
    <w:rsid w:val="00B44C9A"/>
    <w:rPr>
      <w:rFonts w:ascii="Times New Roman" w:eastAsia="Times New Roman" w:hAnsi="Times New Roman" w:cs="Times New Roman"/>
      <w:b/>
      <w:bCs/>
      <w:sz w:val="24"/>
      <w:szCs w:val="24"/>
    </w:rPr>
  </w:style>
  <w:style w:type="paragraph" w:styleId="BodyText">
    <w:name w:val="Body Text"/>
    <w:basedOn w:val="Normal"/>
    <w:link w:val="BodyTextChar"/>
    <w:rsid w:val="00B44C9A"/>
    <w:pPr>
      <w:spacing w:after="0" w:line="240" w:lineRule="auto"/>
      <w:ind w:right="-108"/>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44C9A"/>
    <w:rPr>
      <w:rFonts w:ascii="Times New Roman" w:eastAsia="Times New Roman" w:hAnsi="Times New Roman" w:cs="Times New Roman"/>
      <w:sz w:val="24"/>
      <w:szCs w:val="24"/>
    </w:rPr>
  </w:style>
  <w:style w:type="paragraph" w:styleId="BodyTextIndent">
    <w:name w:val="Body Text Indent"/>
    <w:basedOn w:val="Normal"/>
    <w:link w:val="BodyTextIndentChar"/>
    <w:rsid w:val="00B44C9A"/>
    <w:pPr>
      <w:spacing w:before="120" w:after="0" w:line="312" w:lineRule="auto"/>
      <w:ind w:firstLine="720"/>
      <w:jc w:val="both"/>
    </w:pPr>
    <w:rPr>
      <w:rFonts w:ascii=".VnTime" w:eastAsia="Times New Roman" w:hAnsi=".VnTime" w:cs="Times New Roman"/>
      <w:spacing w:val="4"/>
      <w:sz w:val="28"/>
      <w:szCs w:val="24"/>
    </w:rPr>
  </w:style>
  <w:style w:type="character" w:customStyle="1" w:styleId="BodyTextIndentChar">
    <w:name w:val="Body Text Indent Char"/>
    <w:basedOn w:val="DefaultParagraphFont"/>
    <w:link w:val="BodyTextIndent"/>
    <w:rsid w:val="00B44C9A"/>
    <w:rPr>
      <w:rFonts w:ascii=".VnTime" w:eastAsia="Times New Roman" w:hAnsi=".VnTime" w:cs="Times New Roman"/>
      <w:spacing w:val="4"/>
      <w:sz w:val="28"/>
      <w:szCs w:val="24"/>
    </w:rPr>
  </w:style>
  <w:style w:type="paragraph" w:styleId="BalloonText">
    <w:name w:val="Balloon Text"/>
    <w:basedOn w:val="Normal"/>
    <w:link w:val="BalloonTextChar"/>
    <w:semiHidden/>
    <w:unhideWhenUsed/>
    <w:rsid w:val="00B44C9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44C9A"/>
    <w:rPr>
      <w:rFonts w:ascii="Tahoma" w:eastAsia="Times New Roman" w:hAnsi="Tahoma" w:cs="Tahoma"/>
      <w:sz w:val="16"/>
      <w:szCs w:val="16"/>
    </w:rPr>
  </w:style>
  <w:style w:type="character" w:styleId="Emphasis">
    <w:name w:val="Emphasis"/>
    <w:qFormat/>
    <w:rsid w:val="00B44C9A"/>
    <w:rPr>
      <w:i/>
      <w:iCs/>
    </w:rPr>
  </w:style>
  <w:style w:type="paragraph" w:styleId="ListBullet">
    <w:name w:val="List Bullet"/>
    <w:basedOn w:val="Normal"/>
    <w:rsid w:val="00B44C9A"/>
    <w:pPr>
      <w:numPr>
        <w:numId w:val="14"/>
      </w:numPr>
      <w:spacing w:after="0" w:line="240" w:lineRule="auto"/>
      <w:contextualSpacing/>
    </w:pPr>
    <w:rPr>
      <w:rFonts w:ascii="Times New Roman" w:eastAsia="Times New Roman" w:hAnsi="Times New Roman" w:cs="Times New Roman"/>
      <w:sz w:val="24"/>
      <w:szCs w:val="24"/>
    </w:rPr>
  </w:style>
  <w:style w:type="paragraph" w:styleId="ListParagraph">
    <w:name w:val="List Paragraph"/>
    <w:basedOn w:val="Normal"/>
    <w:uiPriority w:val="34"/>
    <w:qFormat/>
    <w:rsid w:val="005D7425"/>
    <w:pPr>
      <w:ind w:left="720"/>
      <w:contextualSpacing/>
    </w:pPr>
  </w:style>
  <w:style w:type="paragraph" w:styleId="NormalWeb">
    <w:name w:val="Normal (Web)"/>
    <w:basedOn w:val="Normal"/>
    <w:uiPriority w:val="99"/>
    <w:semiHidden/>
    <w:unhideWhenUsed/>
    <w:rsid w:val="00FA089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44C9A"/>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9A"/>
    <w:rPr>
      <w:rFonts w:ascii="Cambria" w:eastAsia="Times New Roman" w:hAnsi="Cambria" w:cs="Times New Roman"/>
      <w:b/>
      <w:bCs/>
      <w:kern w:val="32"/>
      <w:sz w:val="32"/>
      <w:szCs w:val="32"/>
    </w:rPr>
  </w:style>
  <w:style w:type="numbering" w:customStyle="1" w:styleId="NoList1">
    <w:name w:val="No List1"/>
    <w:next w:val="NoList"/>
    <w:semiHidden/>
    <w:rsid w:val="00B44C9A"/>
  </w:style>
  <w:style w:type="paragraph" w:styleId="Header">
    <w:name w:val="header"/>
    <w:basedOn w:val="Normal"/>
    <w:link w:val="Head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B44C9A"/>
    <w:rPr>
      <w:rFonts w:ascii="Times New Roman" w:eastAsia="Times New Roman" w:hAnsi="Times New Roman" w:cs="Times New Roman"/>
      <w:sz w:val="24"/>
      <w:szCs w:val="24"/>
    </w:rPr>
  </w:style>
  <w:style w:type="paragraph" w:styleId="Footer">
    <w:name w:val="footer"/>
    <w:basedOn w:val="Normal"/>
    <w:link w:val="Foot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44C9A"/>
    <w:rPr>
      <w:rFonts w:ascii="Times New Roman" w:eastAsia="Times New Roman" w:hAnsi="Times New Roman" w:cs="Times New Roman"/>
      <w:sz w:val="24"/>
      <w:szCs w:val="24"/>
    </w:rPr>
  </w:style>
  <w:style w:type="character" w:styleId="Hyperlink">
    <w:name w:val="Hyperlink"/>
    <w:rsid w:val="00B44C9A"/>
    <w:rPr>
      <w:color w:val="0000FF"/>
      <w:u w:val="single"/>
    </w:rPr>
  </w:style>
  <w:style w:type="character" w:styleId="PageNumber">
    <w:name w:val="page number"/>
    <w:basedOn w:val="DefaultParagraphFont"/>
    <w:rsid w:val="00B44C9A"/>
  </w:style>
  <w:style w:type="table" w:styleId="TableGrid">
    <w:name w:val="Table Grid"/>
    <w:basedOn w:val="TableNormal"/>
    <w:rsid w:val="00B44C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B44C9A"/>
    <w:pPr>
      <w:tabs>
        <w:tab w:val="left" w:pos="1152"/>
      </w:tabs>
      <w:spacing w:before="120" w:after="120" w:line="312" w:lineRule="auto"/>
    </w:pPr>
    <w:rPr>
      <w:rFonts w:ascii="Arial" w:eastAsia="Times New Roman" w:hAnsi="Arial" w:cs="Arial"/>
      <w:sz w:val="26"/>
      <w:szCs w:val="26"/>
    </w:rPr>
  </w:style>
  <w:style w:type="paragraph" w:styleId="Title">
    <w:name w:val="Title"/>
    <w:basedOn w:val="Normal"/>
    <w:link w:val="TitleChar"/>
    <w:qFormat/>
    <w:rsid w:val="00B44C9A"/>
    <w:pPr>
      <w:spacing w:after="0" w:line="240" w:lineRule="auto"/>
      <w:jc w:val="center"/>
    </w:pPr>
    <w:rPr>
      <w:rFonts w:ascii="Times New Roman" w:eastAsia="Times New Roman" w:hAnsi="Times New Roman" w:cs="Times New Roman"/>
      <w:sz w:val="28"/>
      <w:szCs w:val="24"/>
    </w:rPr>
  </w:style>
  <w:style w:type="character" w:customStyle="1" w:styleId="TitleChar">
    <w:name w:val="Title Char"/>
    <w:basedOn w:val="DefaultParagraphFont"/>
    <w:link w:val="Title"/>
    <w:rsid w:val="00B44C9A"/>
    <w:rPr>
      <w:rFonts w:ascii="Times New Roman" w:eastAsia="Times New Roman" w:hAnsi="Times New Roman" w:cs="Times New Roman"/>
      <w:sz w:val="28"/>
      <w:szCs w:val="24"/>
    </w:rPr>
  </w:style>
  <w:style w:type="paragraph" w:styleId="BodyText2">
    <w:name w:val="Body Text 2"/>
    <w:basedOn w:val="Normal"/>
    <w:link w:val="BodyText2Char"/>
    <w:rsid w:val="00B44C9A"/>
    <w:pPr>
      <w:spacing w:after="0" w:line="240" w:lineRule="auto"/>
    </w:pPr>
    <w:rPr>
      <w:rFonts w:ascii="Times New Roman" w:eastAsia="Times New Roman" w:hAnsi="Times New Roman" w:cs="Times New Roman"/>
      <w:b/>
      <w:bCs/>
      <w:sz w:val="24"/>
      <w:szCs w:val="24"/>
    </w:rPr>
  </w:style>
  <w:style w:type="character" w:customStyle="1" w:styleId="BodyText2Char">
    <w:name w:val="Body Text 2 Char"/>
    <w:basedOn w:val="DefaultParagraphFont"/>
    <w:link w:val="BodyText2"/>
    <w:rsid w:val="00B44C9A"/>
    <w:rPr>
      <w:rFonts w:ascii="Times New Roman" w:eastAsia="Times New Roman" w:hAnsi="Times New Roman" w:cs="Times New Roman"/>
      <w:b/>
      <w:bCs/>
      <w:sz w:val="24"/>
      <w:szCs w:val="24"/>
    </w:rPr>
  </w:style>
  <w:style w:type="paragraph" w:styleId="BodyText">
    <w:name w:val="Body Text"/>
    <w:basedOn w:val="Normal"/>
    <w:link w:val="BodyTextChar"/>
    <w:rsid w:val="00B44C9A"/>
    <w:pPr>
      <w:spacing w:after="0" w:line="240" w:lineRule="auto"/>
      <w:ind w:right="-108"/>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44C9A"/>
    <w:rPr>
      <w:rFonts w:ascii="Times New Roman" w:eastAsia="Times New Roman" w:hAnsi="Times New Roman" w:cs="Times New Roman"/>
      <w:sz w:val="24"/>
      <w:szCs w:val="24"/>
    </w:rPr>
  </w:style>
  <w:style w:type="paragraph" w:styleId="BodyTextIndent">
    <w:name w:val="Body Text Indent"/>
    <w:basedOn w:val="Normal"/>
    <w:link w:val="BodyTextIndentChar"/>
    <w:rsid w:val="00B44C9A"/>
    <w:pPr>
      <w:spacing w:before="120" w:after="0" w:line="312" w:lineRule="auto"/>
      <w:ind w:firstLine="720"/>
      <w:jc w:val="both"/>
    </w:pPr>
    <w:rPr>
      <w:rFonts w:ascii=".VnTime" w:eastAsia="Times New Roman" w:hAnsi=".VnTime" w:cs="Times New Roman"/>
      <w:spacing w:val="4"/>
      <w:sz w:val="28"/>
      <w:szCs w:val="24"/>
    </w:rPr>
  </w:style>
  <w:style w:type="character" w:customStyle="1" w:styleId="BodyTextIndentChar">
    <w:name w:val="Body Text Indent Char"/>
    <w:basedOn w:val="DefaultParagraphFont"/>
    <w:link w:val="BodyTextIndent"/>
    <w:rsid w:val="00B44C9A"/>
    <w:rPr>
      <w:rFonts w:ascii=".VnTime" w:eastAsia="Times New Roman" w:hAnsi=".VnTime" w:cs="Times New Roman"/>
      <w:spacing w:val="4"/>
      <w:sz w:val="28"/>
      <w:szCs w:val="24"/>
    </w:rPr>
  </w:style>
  <w:style w:type="paragraph" w:styleId="BalloonText">
    <w:name w:val="Balloon Text"/>
    <w:basedOn w:val="Normal"/>
    <w:link w:val="BalloonTextChar"/>
    <w:semiHidden/>
    <w:unhideWhenUsed/>
    <w:rsid w:val="00B44C9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44C9A"/>
    <w:rPr>
      <w:rFonts w:ascii="Tahoma" w:eastAsia="Times New Roman" w:hAnsi="Tahoma" w:cs="Tahoma"/>
      <w:sz w:val="16"/>
      <w:szCs w:val="16"/>
    </w:rPr>
  </w:style>
  <w:style w:type="character" w:styleId="Emphasis">
    <w:name w:val="Emphasis"/>
    <w:qFormat/>
    <w:rsid w:val="00B44C9A"/>
    <w:rPr>
      <w:i/>
      <w:iCs/>
    </w:rPr>
  </w:style>
  <w:style w:type="paragraph" w:styleId="ListBullet">
    <w:name w:val="List Bullet"/>
    <w:basedOn w:val="Normal"/>
    <w:rsid w:val="00B44C9A"/>
    <w:pPr>
      <w:numPr>
        <w:numId w:val="48"/>
      </w:numPr>
      <w:spacing w:after="0" w:line="240" w:lineRule="auto"/>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9033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84"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259</Words>
  <Characters>1478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2017-04-28T04:03:00Z</cp:lastPrinted>
  <dcterms:created xsi:type="dcterms:W3CDTF">2017-05-04T08:30:00Z</dcterms:created>
  <dcterms:modified xsi:type="dcterms:W3CDTF">2017-05-04T08:30:00Z</dcterms:modified>
</cp:coreProperties>
</file>